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03D" w:rsidRPr="00FE0F30" w:rsidRDefault="00B4303D" w:rsidP="00B4303D">
      <w:pPr>
        <w:rPr>
          <w:b/>
          <w:color w:val="7030A0"/>
        </w:rPr>
      </w:pPr>
      <w:r w:rsidRPr="00C7319F">
        <w:rPr>
          <w:b/>
        </w:rPr>
        <w:t>Rekenblad BPKV</w:t>
      </w:r>
      <w:r>
        <w:rPr>
          <w:b/>
        </w:rPr>
        <w:t xml:space="preserve"> </w:t>
      </w:r>
    </w:p>
    <w:p w:rsidR="00B4303D" w:rsidRDefault="00B4303D" w:rsidP="00B4303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98"/>
        <w:gridCol w:w="2552"/>
        <w:gridCol w:w="1412"/>
      </w:tblGrid>
      <w:tr w:rsidR="00B4303D" w:rsidTr="008D17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98" w:type="dxa"/>
          </w:tcPr>
          <w:p w:rsidR="00B4303D" w:rsidRDefault="00B4303D" w:rsidP="008D1746"/>
        </w:tc>
        <w:tc>
          <w:tcPr>
            <w:tcW w:w="2552" w:type="dxa"/>
          </w:tcPr>
          <w:p w:rsidR="00B4303D" w:rsidRDefault="00B4303D" w:rsidP="008D1746">
            <w:r>
              <w:t>Totalen (€)</w:t>
            </w:r>
          </w:p>
        </w:tc>
        <w:tc>
          <w:tcPr>
            <w:tcW w:w="1412" w:type="dxa"/>
          </w:tcPr>
          <w:p w:rsidR="00B4303D" w:rsidRDefault="00B4303D" w:rsidP="008D1746"/>
        </w:tc>
      </w:tr>
      <w:tr w:rsidR="00B4303D" w:rsidTr="008D1746">
        <w:tc>
          <w:tcPr>
            <w:tcW w:w="5098" w:type="dxa"/>
          </w:tcPr>
          <w:p w:rsidR="00B4303D" w:rsidRDefault="00B4303D" w:rsidP="008D1746">
            <w:r>
              <w:t>Inschrijfsom</w:t>
            </w:r>
          </w:p>
        </w:tc>
        <w:tc>
          <w:tcPr>
            <w:tcW w:w="2552" w:type="dxa"/>
          </w:tcPr>
          <w:p w:rsidR="00B4303D" w:rsidRDefault="00B4303D" w:rsidP="008D1746"/>
        </w:tc>
        <w:tc>
          <w:tcPr>
            <w:tcW w:w="1412" w:type="dxa"/>
          </w:tcPr>
          <w:p w:rsidR="00B4303D" w:rsidRDefault="00B4303D" w:rsidP="008D1746"/>
        </w:tc>
      </w:tr>
      <w:tr w:rsidR="00B4303D" w:rsidTr="008D1746">
        <w:tc>
          <w:tcPr>
            <w:tcW w:w="5098" w:type="dxa"/>
          </w:tcPr>
          <w:p w:rsidR="00B4303D" w:rsidRDefault="00B4303D" w:rsidP="008D1746">
            <w:r w:rsidRPr="00C7319F">
              <w:t xml:space="preserve">“Fictieve verhoging”, conform paragraaf </w:t>
            </w:r>
            <w:r>
              <w:t>xx</w:t>
            </w:r>
            <w:r w:rsidRPr="00C7319F">
              <w:t xml:space="preserve"> Milieukostenwaardering (MKI-W)</w:t>
            </w:r>
          </w:p>
        </w:tc>
        <w:tc>
          <w:tcPr>
            <w:tcW w:w="2552" w:type="dxa"/>
          </w:tcPr>
          <w:p w:rsidR="00B4303D" w:rsidRDefault="00B4303D" w:rsidP="008D1746"/>
        </w:tc>
        <w:tc>
          <w:tcPr>
            <w:tcW w:w="1412" w:type="dxa"/>
          </w:tcPr>
          <w:p w:rsidR="00B4303D" w:rsidRDefault="00B4303D" w:rsidP="008D1746"/>
        </w:tc>
      </w:tr>
      <w:tr w:rsidR="00B4303D" w:rsidTr="008D1746">
        <w:tc>
          <w:tcPr>
            <w:tcW w:w="5098" w:type="dxa"/>
          </w:tcPr>
          <w:p w:rsidR="00B4303D" w:rsidRPr="00C7319F" w:rsidRDefault="00B4303D" w:rsidP="008D1746">
            <w:pPr>
              <w:rPr>
                <w:b/>
              </w:rPr>
            </w:pPr>
            <w:r w:rsidRPr="00C7319F">
              <w:rPr>
                <w:b/>
              </w:rPr>
              <w:t>Fictieve inschrijvingssom</w:t>
            </w:r>
            <w:r>
              <w:rPr>
                <w:b/>
              </w:rPr>
              <w:t xml:space="preserve"> (inschrijf</w:t>
            </w:r>
            <w:bookmarkStart w:id="0" w:name="_GoBack"/>
            <w:bookmarkEnd w:id="0"/>
            <w:r>
              <w:rPr>
                <w:b/>
              </w:rPr>
              <w:t>som + MKI-W)</w:t>
            </w:r>
          </w:p>
        </w:tc>
        <w:tc>
          <w:tcPr>
            <w:tcW w:w="2552" w:type="dxa"/>
          </w:tcPr>
          <w:p w:rsidR="00B4303D" w:rsidRDefault="00B4303D" w:rsidP="008D1746"/>
        </w:tc>
        <w:tc>
          <w:tcPr>
            <w:tcW w:w="1412" w:type="dxa"/>
          </w:tcPr>
          <w:p w:rsidR="00B4303D" w:rsidRDefault="00B4303D" w:rsidP="008D1746"/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03D" w:rsidRDefault="00B4303D" w:rsidP="0088501B">
      <w:r>
        <w:separator/>
      </w:r>
    </w:p>
  </w:endnote>
  <w:endnote w:type="continuationSeparator" w:id="0">
    <w:p w:rsidR="00B4303D" w:rsidRDefault="00B4303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03D" w:rsidRDefault="00B4303D" w:rsidP="0088501B">
      <w:r>
        <w:separator/>
      </w:r>
    </w:p>
  </w:footnote>
  <w:footnote w:type="continuationSeparator" w:id="0">
    <w:p w:rsidR="00B4303D" w:rsidRDefault="00B4303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03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4303D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DC1C66-2617-48C8-9506-C9449E8C5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4303D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Mijnheer, Paula (RWS PPO)</dc:creator>
  <cp:keywords/>
  <dc:description/>
  <cp:lastModifiedBy>Mijnheer, Paula (RWS PPO)</cp:lastModifiedBy>
  <cp:revision>1</cp:revision>
  <dcterms:created xsi:type="dcterms:W3CDTF">2024-06-26T08:59:00Z</dcterms:created>
  <dcterms:modified xsi:type="dcterms:W3CDTF">2024-06-26T08:59:00Z</dcterms:modified>
</cp:coreProperties>
</file>